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1600200" cy="16002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 SEC FACEBOOK E INSTAGRA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00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  <w:color w:val="059669"/>
          <w:sz w:val="36"/>
        </w:rPr>
        <w:t>DOCE DATOS INTERESANTES SOBRE EL LEOPARDO</w:t>
      </w:r>
    </w:p>
    <w:p>
      <w:pPr>
        <w:jc w:val="center"/>
      </w:pPr>
      <w:r>
        <w:rPr>
          <w:color w:val="5A6978"/>
          <w:sz w:val="20"/>
        </w:rPr>
        <w:t>Elaborado por: Daniel Hernández López · 1.º A</w:t>
      </w:r>
    </w:p>
    <w:p>
      <w:pPr>
        <w:spacing w:after="120"/>
      </w:pPr>
      <w:r>
        <w:rPr>
          <w:sz w:val="22"/>
        </w:rPr>
        <w:t>El leopardo es un felino ágil, fuerte y adaptable. Puede vivir en distintos ambientes y utiliza sus manchas para ocultarse.</w:t>
      </w:r>
    </w:p>
    <w:p>
      <w:pPr>
        <w:pStyle w:val="ListBullet"/>
        <w:spacing w:after="80"/>
      </w:pPr>
      <w:r>
        <w:rPr>
          <w:b/>
          <w:color w:val="059669"/>
        </w:rPr>
        <w:t xml:space="preserve">Velocidad: </w:t>
      </w:r>
      <w:r>
        <w:rPr>
          <w:sz w:val="22"/>
        </w:rPr>
        <w:t>Puede correr rápidamente en distancias cortas.</w:t>
      </w:r>
    </w:p>
    <w:p>
      <w:pPr>
        <w:pStyle w:val="ListBullet"/>
        <w:spacing w:after="80"/>
      </w:pPr>
      <w:r>
        <w:rPr>
          <w:b/>
          <w:color w:val="059669"/>
        </w:rPr>
        <w:t xml:space="preserve">Agilidad: </w:t>
      </w:r>
      <w:r>
        <w:rPr>
          <w:sz w:val="22"/>
        </w:rPr>
        <w:t>Trepa árboles con facilidad y suele descansar en las ramas.</w:t>
      </w:r>
    </w:p>
    <w:p>
      <w:pPr>
        <w:pStyle w:val="ListBullet"/>
        <w:spacing w:after="80"/>
      </w:pPr>
      <w:r>
        <w:rPr>
          <w:b/>
          <w:color w:val="059669"/>
        </w:rPr>
        <w:t xml:space="preserve">Alimentación: </w:t>
      </w:r>
      <w:r>
        <w:rPr>
          <w:sz w:val="22"/>
        </w:rPr>
        <w:t>Es carnívoro y caza diferentes tipos de animales.</w:t>
      </w:r>
    </w:p>
    <w:p>
      <w:pPr>
        <w:pStyle w:val="ListBullet"/>
        <w:spacing w:after="80"/>
      </w:pPr>
      <w:r>
        <w:rPr>
          <w:b/>
          <w:color w:val="059669"/>
        </w:rPr>
        <w:t xml:space="preserve">Pelaje: </w:t>
      </w:r>
      <w:r>
        <w:rPr>
          <w:sz w:val="22"/>
        </w:rPr>
        <w:t>Sus manchas le ayudan a camuflarse entre la vegetación.</w:t>
      </w:r>
    </w:p>
    <w:p>
      <w:pPr>
        <w:spacing w:before="280"/>
        <w:jc w:val="center"/>
      </w:pPr>
      <w:r>
        <w:rPr>
          <w:i/>
          <w:color w:val="64748B"/>
          <w:sz w:val="18"/>
        </w:rPr>
        <w:t>Evidencia demostrativa para revisión docente en SEC Aula Digital</w:t>
      </w:r>
    </w:p>
    <w:sectPr w:rsidR="00FC693F" w:rsidRPr="0006063C" w:rsidSect="00034616">
      <w:pgSz w:w="12240" w:h="15840"/>
      <w:pgMar w:top="792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DOCE DATOS INTERESANTES SOBRE EL LEOPARDO</dc:title>
  <dc:subject>Evidencia demostrativa SEC Aula Digital</dc:subject>
  <dc:creator>Servicios Educativos en Cómputo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